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0B" w:rsidRPr="00D92ABA" w:rsidRDefault="00D92ABA" w:rsidP="00353A45">
      <w:pPr>
        <w:pStyle w:val="Heading1"/>
      </w:pPr>
      <w:proofErr w:type="gramStart"/>
      <w:r w:rsidRPr="00D92ABA">
        <w:t xml:space="preserve">Assignment </w:t>
      </w:r>
      <w:r w:rsidR="003D4968">
        <w:t>:</w:t>
      </w:r>
      <w:proofErr w:type="gramEnd"/>
      <w:r w:rsidR="006839C9">
        <w:tab/>
      </w:r>
      <w:r w:rsidR="00016C0B" w:rsidRPr="00166DEA">
        <w:rPr>
          <w:u w:val="single"/>
        </w:rPr>
        <w:t>Snow falling on cedars</w:t>
      </w:r>
      <w:r w:rsidR="00166DEA">
        <w:t xml:space="preserve"> / Internment</w:t>
      </w:r>
    </w:p>
    <w:p w:rsidR="00016C0B" w:rsidRDefault="00016C0B">
      <w:pPr>
        <w:spacing w:line="240" w:lineRule="auto"/>
      </w:pPr>
    </w:p>
    <w:p w:rsidR="00D92ABA" w:rsidRDefault="00D92ABA" w:rsidP="00353A45">
      <w:pPr>
        <w:pStyle w:val="Heading2"/>
      </w:pPr>
      <w:r>
        <w:t>Research skills</w:t>
      </w:r>
    </w:p>
    <w:p w:rsidR="00D92ABA" w:rsidRDefault="00D92ABA">
      <w:pPr>
        <w:spacing w:line="240" w:lineRule="auto"/>
      </w:pPr>
    </w:p>
    <w:p w:rsidR="00016C0B" w:rsidRDefault="00D92ABA">
      <w:pPr>
        <w:spacing w:line="240" w:lineRule="auto"/>
      </w:pPr>
      <w:proofErr w:type="gramStart"/>
      <w:r>
        <w:t>Brainstorming key words</w:t>
      </w:r>
      <w:r w:rsidR="00016C0B">
        <w:t>: internment, internees, imprisonment, prison camps, prisoners, political prisoners.</w:t>
      </w:r>
      <w:proofErr w:type="gramEnd"/>
      <w:r w:rsidR="003D4968">
        <w:t xml:space="preserve"> Consider</w:t>
      </w:r>
      <w:r w:rsidR="006839C9">
        <w:t xml:space="preserve"> others for your precise search: </w:t>
      </w:r>
      <w:proofErr w:type="spellStart"/>
      <w:proofErr w:type="gramStart"/>
      <w:r w:rsidR="00166DEA">
        <w:t>c</w:t>
      </w:r>
      <w:r w:rsidR="006839C9">
        <w:t>roatia</w:t>
      </w:r>
      <w:proofErr w:type="spellEnd"/>
      <w:proofErr w:type="gramEnd"/>
      <w:r w:rsidR="006839C9">
        <w:t xml:space="preserve">, WW2 or “world war II” </w:t>
      </w:r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</w:pPr>
      <w:r>
        <w:t>Research tip: One of the best keys to good research is to develop specific questions to be answered. In this case your teachers have provided those questions.</w:t>
      </w:r>
    </w:p>
    <w:p w:rsidR="00016C0B" w:rsidRDefault="00016C0B" w:rsidP="00353A45">
      <w:pPr>
        <w:pStyle w:val="Heading2"/>
      </w:pPr>
      <w:r>
        <w:t>Resources in library</w:t>
      </w:r>
    </w:p>
    <w:p w:rsidR="003D4968" w:rsidRPr="003D4968" w:rsidRDefault="003D4968" w:rsidP="003D4968">
      <w:r>
        <w:t>Use Oliver to search.</w:t>
      </w:r>
    </w:p>
    <w:p w:rsidR="00016C0B" w:rsidRDefault="00016C0B">
      <w:pPr>
        <w:spacing w:line="240" w:lineRule="auto"/>
      </w:pPr>
    </w:p>
    <w:p w:rsidR="00016C0B" w:rsidRDefault="00413A6B">
      <w:pPr>
        <w:spacing w:line="240" w:lineRule="auto"/>
      </w:pPr>
      <w:r>
        <w:t>Encyclopaedias</w:t>
      </w:r>
      <w:r w:rsidR="00016C0B">
        <w:t xml:space="preserve"> REF</w:t>
      </w:r>
    </w:p>
    <w:p w:rsidR="00016C0B" w:rsidRDefault="00016C0B">
      <w:pPr>
        <w:spacing w:line="240" w:lineRule="auto"/>
      </w:pPr>
      <w:r>
        <w:t>Country backgrounds NF 900s</w:t>
      </w:r>
    </w:p>
    <w:p w:rsidR="00016C0B" w:rsidRDefault="00016C0B">
      <w:pPr>
        <w:spacing w:line="240" w:lineRule="auto"/>
      </w:pPr>
      <w:r>
        <w:t>History NF 940 -</w:t>
      </w:r>
    </w:p>
    <w:p w:rsidR="00016C0B" w:rsidRDefault="00016C0B">
      <w:pPr>
        <w:spacing w:line="240" w:lineRule="auto"/>
      </w:pPr>
      <w:r>
        <w:t xml:space="preserve">J 940 </w:t>
      </w:r>
      <w:r w:rsidR="00353A45">
        <w:t>–</w:t>
      </w:r>
      <w:r>
        <w:t xml:space="preserve"> </w:t>
      </w:r>
    </w:p>
    <w:p w:rsidR="00353A45" w:rsidRDefault="00353A45">
      <w:pPr>
        <w:spacing w:line="240" w:lineRule="auto"/>
      </w:pPr>
      <w:r>
        <w:t xml:space="preserve">Maps REF </w:t>
      </w:r>
    </w:p>
    <w:p w:rsidR="00016C0B" w:rsidRDefault="00016C0B" w:rsidP="003D4968">
      <w:pPr>
        <w:pStyle w:val="Heading2"/>
      </w:pPr>
      <w:r>
        <w:t>Internet</w:t>
      </w:r>
      <w:r w:rsidR="00D92ABA">
        <w:t xml:space="preserve"> resources</w:t>
      </w:r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</w:pPr>
      <w:r>
        <w:t>Dickson College Library website</w:t>
      </w:r>
    </w:p>
    <w:p w:rsidR="00016C0B" w:rsidRDefault="00FB55C8">
      <w:pPr>
        <w:spacing w:line="240" w:lineRule="auto"/>
        <w:rPr>
          <w:color w:val="1155CC"/>
          <w:u w:val="single"/>
        </w:rPr>
      </w:pPr>
      <w:hyperlink r:id="rId4" w:history="1">
        <w:r w:rsidR="00016C0B">
          <w:rPr>
            <w:color w:val="1155CC"/>
            <w:u w:val="single"/>
          </w:rPr>
          <w:t>http</w:t>
        </w:r>
      </w:hyperlink>
      <w:hyperlink r:id="rId5" w:history="1">
        <w:proofErr w:type="gramStart"/>
        <w:r w:rsidR="00016C0B">
          <w:rPr>
            <w:color w:val="1155CC"/>
            <w:u w:val="single"/>
          </w:rPr>
          <w:t>:/</w:t>
        </w:r>
        <w:proofErr w:type="gramEnd"/>
        <w:r w:rsidR="00016C0B">
          <w:rPr>
            <w:color w:val="1155CC"/>
            <w:u w:val="single"/>
          </w:rPr>
          <w:t>/</w:t>
        </w:r>
      </w:hyperlink>
      <w:hyperlink r:id="rId6" w:history="1">
        <w:r w:rsidR="00016C0B">
          <w:rPr>
            <w:color w:val="1155CC"/>
            <w:u w:val="single"/>
          </w:rPr>
          <w:t>www</w:t>
        </w:r>
      </w:hyperlink>
      <w:hyperlink r:id="rId7" w:history="1">
        <w:r w:rsidR="00016C0B">
          <w:rPr>
            <w:color w:val="1155CC"/>
            <w:u w:val="single"/>
          </w:rPr>
          <w:t>.</w:t>
        </w:r>
      </w:hyperlink>
      <w:hyperlink r:id="rId8" w:history="1">
        <w:r w:rsidR="00016C0B">
          <w:rPr>
            <w:color w:val="1155CC"/>
            <w:u w:val="single"/>
          </w:rPr>
          <w:t>dicksonc</w:t>
        </w:r>
      </w:hyperlink>
      <w:hyperlink r:id="rId9" w:history="1">
        <w:r w:rsidR="00016C0B">
          <w:rPr>
            <w:color w:val="1155CC"/>
            <w:u w:val="single"/>
          </w:rPr>
          <w:t>.</w:t>
        </w:r>
      </w:hyperlink>
      <w:hyperlink r:id="rId10" w:history="1">
        <w:r w:rsidR="00016C0B">
          <w:rPr>
            <w:color w:val="1155CC"/>
            <w:u w:val="single"/>
          </w:rPr>
          <w:t>act</w:t>
        </w:r>
      </w:hyperlink>
      <w:hyperlink r:id="rId11" w:history="1">
        <w:r w:rsidR="00016C0B">
          <w:rPr>
            <w:color w:val="1155CC"/>
            <w:u w:val="single"/>
          </w:rPr>
          <w:t>.</w:t>
        </w:r>
      </w:hyperlink>
      <w:hyperlink r:id="rId12" w:history="1">
        <w:r w:rsidR="00016C0B">
          <w:rPr>
            <w:color w:val="1155CC"/>
            <w:u w:val="single"/>
          </w:rPr>
          <w:t>edu</w:t>
        </w:r>
      </w:hyperlink>
      <w:hyperlink r:id="rId13" w:history="1">
        <w:r w:rsidR="00016C0B">
          <w:rPr>
            <w:color w:val="1155CC"/>
            <w:u w:val="single"/>
          </w:rPr>
          <w:t>.</w:t>
        </w:r>
      </w:hyperlink>
      <w:hyperlink r:id="rId14" w:history="1">
        <w:proofErr w:type="gramStart"/>
        <w:r w:rsidR="00016C0B">
          <w:rPr>
            <w:color w:val="1155CC"/>
            <w:u w:val="single"/>
          </w:rPr>
          <w:t>au</w:t>
        </w:r>
        <w:proofErr w:type="gramEnd"/>
      </w:hyperlink>
      <w:hyperlink r:id="rId15" w:history="1">
        <w:r w:rsidR="00016C0B">
          <w:rPr>
            <w:color w:val="1155CC"/>
            <w:u w:val="single"/>
          </w:rPr>
          <w:t>/</w:t>
        </w:r>
      </w:hyperlink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  <w:ind w:firstLine="720"/>
      </w:pPr>
      <w:r>
        <w:t xml:space="preserve">Library/ </w:t>
      </w:r>
      <w:proofErr w:type="gramStart"/>
      <w:r>
        <w:t>Eng</w:t>
      </w:r>
      <w:r w:rsidR="003D4968">
        <w:t>l</w:t>
      </w:r>
      <w:r>
        <w:t>ish :</w:t>
      </w:r>
      <w:proofErr w:type="gramEnd"/>
      <w:r>
        <w:t xml:space="preserve">  literary guides: Snow falling on cedars</w:t>
      </w:r>
    </w:p>
    <w:p w:rsidR="00016C0B" w:rsidRDefault="00016C0B">
      <w:pPr>
        <w:spacing w:line="240" w:lineRule="auto"/>
        <w:ind w:firstLine="720"/>
      </w:pPr>
      <w:r>
        <w:t xml:space="preserve">History / Modern History </w:t>
      </w:r>
    </w:p>
    <w:p w:rsidR="00016C0B" w:rsidRDefault="00016C0B">
      <w:pPr>
        <w:spacing w:line="240" w:lineRule="auto"/>
      </w:pPr>
      <w:r>
        <w:tab/>
      </w:r>
      <w:r>
        <w:tab/>
      </w:r>
      <w:hyperlink r:id="rId16" w:history="1">
        <w:r>
          <w:rPr>
            <w:color w:val="1155CC"/>
            <w:u w:val="single"/>
          </w:rPr>
          <w:t>http</w:t>
        </w:r>
      </w:hyperlink>
      <w:hyperlink r:id="rId17" w:history="1">
        <w:proofErr w:type="gramStart"/>
        <w:r>
          <w:rPr>
            <w:color w:val="1155CC"/>
            <w:u w:val="single"/>
          </w:rPr>
          <w:t>:/</w:t>
        </w:r>
        <w:proofErr w:type="gramEnd"/>
        <w:r>
          <w:rPr>
            <w:color w:val="1155CC"/>
            <w:u w:val="single"/>
          </w:rPr>
          <w:t>/</w:t>
        </w:r>
      </w:hyperlink>
      <w:hyperlink r:id="rId18" w:history="1">
        <w:r>
          <w:rPr>
            <w:color w:val="1155CC"/>
            <w:u w:val="single"/>
          </w:rPr>
          <w:t>www</w:t>
        </w:r>
      </w:hyperlink>
      <w:hyperlink r:id="rId19" w:history="1">
        <w:r>
          <w:rPr>
            <w:color w:val="1155CC"/>
            <w:u w:val="single"/>
          </w:rPr>
          <w:t>.</w:t>
        </w:r>
      </w:hyperlink>
      <w:hyperlink r:id="rId20" w:history="1">
        <w:r>
          <w:rPr>
            <w:color w:val="1155CC"/>
            <w:u w:val="single"/>
          </w:rPr>
          <w:t>besthistorysites</w:t>
        </w:r>
      </w:hyperlink>
      <w:hyperlink r:id="rId21" w:history="1">
        <w:r>
          <w:rPr>
            <w:color w:val="1155CC"/>
            <w:u w:val="single"/>
          </w:rPr>
          <w:t>.</w:t>
        </w:r>
      </w:hyperlink>
      <w:hyperlink r:id="rId22" w:history="1">
        <w:proofErr w:type="gramStart"/>
        <w:r>
          <w:rPr>
            <w:color w:val="1155CC"/>
            <w:u w:val="single"/>
          </w:rPr>
          <w:t>net</w:t>
        </w:r>
        <w:proofErr w:type="gramEnd"/>
      </w:hyperlink>
      <w:hyperlink r:id="rId23" w:history="1">
        <w:r>
          <w:rPr>
            <w:color w:val="1155CC"/>
            <w:u w:val="single"/>
          </w:rPr>
          <w:t>/</w:t>
        </w:r>
      </w:hyperlink>
    </w:p>
    <w:p w:rsidR="00016C0B" w:rsidRDefault="00016C0B">
      <w:pPr>
        <w:spacing w:line="240" w:lineRule="auto"/>
      </w:pPr>
      <w:r>
        <w:tab/>
        <w:t>ESL</w:t>
      </w:r>
    </w:p>
    <w:p w:rsidR="00016C0B" w:rsidRDefault="00016C0B">
      <w:pPr>
        <w:spacing w:line="240" w:lineRule="auto"/>
      </w:pPr>
      <w:r>
        <w:tab/>
      </w:r>
      <w:r>
        <w:tab/>
        <w:t>Japanese internment camps</w:t>
      </w:r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</w:pPr>
      <w:r>
        <w:t>List of internment sites around the world</w:t>
      </w:r>
    </w:p>
    <w:p w:rsidR="00016C0B" w:rsidRDefault="00FB55C8">
      <w:pPr>
        <w:spacing w:line="240" w:lineRule="auto"/>
        <w:rPr>
          <w:color w:val="1155CC"/>
          <w:u w:val="single"/>
        </w:rPr>
      </w:pPr>
      <w:hyperlink r:id="rId24" w:history="1">
        <w:r w:rsidR="00016C0B">
          <w:rPr>
            <w:color w:val="1155CC"/>
            <w:u w:val="single"/>
          </w:rPr>
          <w:t>http</w:t>
        </w:r>
      </w:hyperlink>
      <w:hyperlink r:id="rId25" w:history="1">
        <w:proofErr w:type="gramStart"/>
        <w:r w:rsidR="00016C0B">
          <w:rPr>
            <w:color w:val="1155CC"/>
            <w:u w:val="single"/>
          </w:rPr>
          <w:t>:/</w:t>
        </w:r>
        <w:proofErr w:type="gramEnd"/>
        <w:r w:rsidR="00016C0B">
          <w:rPr>
            <w:color w:val="1155CC"/>
            <w:u w:val="single"/>
          </w:rPr>
          <w:t>/</w:t>
        </w:r>
      </w:hyperlink>
      <w:hyperlink r:id="rId26" w:history="1">
        <w:r w:rsidR="00016C0B">
          <w:rPr>
            <w:color w:val="1155CC"/>
            <w:u w:val="single"/>
          </w:rPr>
          <w:t>en</w:t>
        </w:r>
      </w:hyperlink>
      <w:hyperlink r:id="rId27" w:history="1">
        <w:r w:rsidR="00016C0B">
          <w:rPr>
            <w:color w:val="1155CC"/>
            <w:u w:val="single"/>
          </w:rPr>
          <w:t>.</w:t>
        </w:r>
      </w:hyperlink>
      <w:hyperlink r:id="rId28" w:history="1">
        <w:r w:rsidR="00016C0B">
          <w:rPr>
            <w:color w:val="1155CC"/>
            <w:u w:val="single"/>
          </w:rPr>
          <w:t>wikipedia</w:t>
        </w:r>
      </w:hyperlink>
      <w:hyperlink r:id="rId29" w:history="1">
        <w:r w:rsidR="00016C0B">
          <w:rPr>
            <w:color w:val="1155CC"/>
            <w:u w:val="single"/>
          </w:rPr>
          <w:t>.</w:t>
        </w:r>
      </w:hyperlink>
      <w:hyperlink r:id="rId30" w:history="1">
        <w:r w:rsidR="00016C0B">
          <w:rPr>
            <w:color w:val="1155CC"/>
            <w:u w:val="single"/>
          </w:rPr>
          <w:t>org</w:t>
        </w:r>
      </w:hyperlink>
      <w:hyperlink r:id="rId31" w:history="1">
        <w:r w:rsidR="00016C0B">
          <w:rPr>
            <w:color w:val="1155CC"/>
            <w:u w:val="single"/>
          </w:rPr>
          <w:t>/</w:t>
        </w:r>
      </w:hyperlink>
      <w:hyperlink r:id="rId32" w:history="1">
        <w:r w:rsidR="00016C0B">
          <w:rPr>
            <w:color w:val="1155CC"/>
            <w:u w:val="single"/>
          </w:rPr>
          <w:t>wiki</w:t>
        </w:r>
      </w:hyperlink>
      <w:hyperlink r:id="rId33" w:history="1">
        <w:r w:rsidR="00016C0B">
          <w:rPr>
            <w:color w:val="1155CC"/>
            <w:u w:val="single"/>
          </w:rPr>
          <w:t>/</w:t>
        </w:r>
      </w:hyperlink>
      <w:hyperlink r:id="rId34" w:history="1">
        <w:r w:rsidR="00016C0B">
          <w:rPr>
            <w:color w:val="1155CC"/>
            <w:u w:val="single"/>
          </w:rPr>
          <w:t>List</w:t>
        </w:r>
      </w:hyperlink>
      <w:hyperlink r:id="rId35" w:history="1">
        <w:r w:rsidR="00016C0B">
          <w:rPr>
            <w:color w:val="1155CC"/>
            <w:u w:val="single"/>
          </w:rPr>
          <w:t>_</w:t>
        </w:r>
      </w:hyperlink>
      <w:hyperlink r:id="rId36" w:history="1">
        <w:r w:rsidR="00016C0B">
          <w:rPr>
            <w:color w:val="1155CC"/>
            <w:u w:val="single"/>
          </w:rPr>
          <w:t>of</w:t>
        </w:r>
      </w:hyperlink>
      <w:hyperlink r:id="rId37" w:history="1">
        <w:r w:rsidR="00016C0B">
          <w:rPr>
            <w:color w:val="1155CC"/>
            <w:u w:val="single"/>
          </w:rPr>
          <w:t>_</w:t>
        </w:r>
      </w:hyperlink>
      <w:hyperlink r:id="rId38" w:history="1">
        <w:r w:rsidR="00016C0B">
          <w:rPr>
            <w:color w:val="1155CC"/>
            <w:u w:val="single"/>
          </w:rPr>
          <w:t>concentration</w:t>
        </w:r>
      </w:hyperlink>
      <w:hyperlink r:id="rId39" w:history="1">
        <w:r w:rsidR="00016C0B">
          <w:rPr>
            <w:color w:val="1155CC"/>
            <w:u w:val="single"/>
          </w:rPr>
          <w:t>_</w:t>
        </w:r>
      </w:hyperlink>
      <w:hyperlink r:id="rId40" w:history="1">
        <w:r w:rsidR="00016C0B">
          <w:rPr>
            <w:color w:val="1155CC"/>
            <w:u w:val="single"/>
          </w:rPr>
          <w:t>and</w:t>
        </w:r>
      </w:hyperlink>
      <w:hyperlink r:id="rId41" w:history="1">
        <w:r w:rsidR="00016C0B">
          <w:rPr>
            <w:color w:val="1155CC"/>
            <w:u w:val="single"/>
          </w:rPr>
          <w:t>_</w:t>
        </w:r>
      </w:hyperlink>
      <w:hyperlink r:id="rId42" w:history="1">
        <w:r w:rsidR="00016C0B">
          <w:rPr>
            <w:color w:val="1155CC"/>
            <w:u w:val="single"/>
          </w:rPr>
          <w:t>internment</w:t>
        </w:r>
      </w:hyperlink>
      <w:hyperlink r:id="rId43" w:history="1">
        <w:r w:rsidR="00016C0B">
          <w:rPr>
            <w:color w:val="1155CC"/>
            <w:u w:val="single"/>
          </w:rPr>
          <w:t>_</w:t>
        </w:r>
      </w:hyperlink>
      <w:hyperlink r:id="rId44" w:history="1">
        <w:r w:rsidR="00016C0B">
          <w:rPr>
            <w:color w:val="1155CC"/>
            <w:u w:val="single"/>
          </w:rPr>
          <w:t>camps</w:t>
        </w:r>
      </w:hyperlink>
    </w:p>
    <w:p w:rsidR="00016C0B" w:rsidRDefault="00016C0B">
      <w:pPr>
        <w:spacing w:line="240" w:lineRule="auto"/>
      </w:pPr>
    </w:p>
    <w:p w:rsidR="00016C0B" w:rsidRDefault="00016C0B" w:rsidP="00D92ABA">
      <w:pPr>
        <w:spacing w:line="240" w:lineRule="auto"/>
        <w:ind w:left="1134"/>
      </w:pPr>
      <w:r>
        <w:t>Use Wikipedia when you can, and check the bibliographies at the bottom of pages to follow up supporting links.</w:t>
      </w:r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</w:pPr>
      <w:r>
        <w:t xml:space="preserve">ACT Library </w:t>
      </w:r>
      <w:proofErr w:type="spellStart"/>
      <w:r>
        <w:t>Eresources</w:t>
      </w:r>
      <w:proofErr w:type="spellEnd"/>
    </w:p>
    <w:p w:rsidR="00016C0B" w:rsidRDefault="00FB55C8">
      <w:pPr>
        <w:spacing w:line="240" w:lineRule="auto"/>
        <w:rPr>
          <w:color w:val="1155CC"/>
          <w:u w:val="single"/>
        </w:rPr>
      </w:pPr>
      <w:hyperlink r:id="rId45" w:history="1">
        <w:r w:rsidR="00016C0B">
          <w:rPr>
            <w:color w:val="1155CC"/>
            <w:u w:val="single"/>
          </w:rPr>
          <w:t>http</w:t>
        </w:r>
      </w:hyperlink>
      <w:hyperlink r:id="rId46" w:history="1">
        <w:proofErr w:type="gramStart"/>
        <w:r w:rsidR="00016C0B">
          <w:rPr>
            <w:color w:val="1155CC"/>
            <w:u w:val="single"/>
          </w:rPr>
          <w:t>:/</w:t>
        </w:r>
        <w:proofErr w:type="gramEnd"/>
        <w:r w:rsidR="00016C0B">
          <w:rPr>
            <w:color w:val="1155CC"/>
            <w:u w:val="single"/>
          </w:rPr>
          <w:t>/</w:t>
        </w:r>
      </w:hyperlink>
      <w:hyperlink r:id="rId47" w:history="1">
        <w:r w:rsidR="00016C0B">
          <w:rPr>
            <w:color w:val="1155CC"/>
            <w:u w:val="single"/>
          </w:rPr>
          <w:t>www</w:t>
        </w:r>
      </w:hyperlink>
      <w:hyperlink r:id="rId48" w:history="1">
        <w:r w:rsidR="00016C0B">
          <w:rPr>
            <w:color w:val="1155CC"/>
            <w:u w:val="single"/>
          </w:rPr>
          <w:t>.</w:t>
        </w:r>
      </w:hyperlink>
      <w:hyperlink r:id="rId49" w:history="1">
        <w:r w:rsidR="00016C0B">
          <w:rPr>
            <w:color w:val="1155CC"/>
            <w:u w:val="single"/>
          </w:rPr>
          <w:t>library</w:t>
        </w:r>
      </w:hyperlink>
      <w:hyperlink r:id="rId50" w:history="1">
        <w:r w:rsidR="00016C0B">
          <w:rPr>
            <w:color w:val="1155CC"/>
            <w:u w:val="single"/>
          </w:rPr>
          <w:t>.</w:t>
        </w:r>
      </w:hyperlink>
      <w:hyperlink r:id="rId51" w:history="1">
        <w:r w:rsidR="00016C0B">
          <w:rPr>
            <w:color w:val="1155CC"/>
            <w:u w:val="single"/>
          </w:rPr>
          <w:t>act</w:t>
        </w:r>
      </w:hyperlink>
      <w:hyperlink r:id="rId52" w:history="1">
        <w:r w:rsidR="00016C0B">
          <w:rPr>
            <w:color w:val="1155CC"/>
            <w:u w:val="single"/>
          </w:rPr>
          <w:t>.</w:t>
        </w:r>
      </w:hyperlink>
      <w:hyperlink r:id="rId53" w:history="1">
        <w:r w:rsidR="00016C0B">
          <w:rPr>
            <w:color w:val="1155CC"/>
            <w:u w:val="single"/>
          </w:rPr>
          <w:t>gov</w:t>
        </w:r>
      </w:hyperlink>
      <w:hyperlink r:id="rId54" w:history="1">
        <w:r w:rsidR="00016C0B">
          <w:rPr>
            <w:color w:val="1155CC"/>
            <w:u w:val="single"/>
          </w:rPr>
          <w:t>.</w:t>
        </w:r>
      </w:hyperlink>
      <w:hyperlink r:id="rId55" w:history="1">
        <w:proofErr w:type="gramStart"/>
        <w:r w:rsidR="00016C0B">
          <w:rPr>
            <w:color w:val="1155CC"/>
            <w:u w:val="single"/>
          </w:rPr>
          <w:t>au</w:t>
        </w:r>
      </w:hyperlink>
      <w:hyperlink r:id="rId56" w:history="1">
        <w:r w:rsidR="00016C0B">
          <w:rPr>
            <w:color w:val="1155CC"/>
            <w:u w:val="single"/>
          </w:rPr>
          <w:t>/</w:t>
        </w:r>
      </w:hyperlink>
      <w:hyperlink r:id="rId57" w:history="1">
        <w:r w:rsidR="00016C0B">
          <w:rPr>
            <w:color w:val="1155CC"/>
            <w:u w:val="single"/>
          </w:rPr>
          <w:t>eresources</w:t>
        </w:r>
      </w:hyperlink>
      <w:hyperlink r:id="rId58" w:history="1">
        <w:r w:rsidR="00016C0B">
          <w:rPr>
            <w:color w:val="1155CC"/>
            <w:u w:val="single"/>
          </w:rPr>
          <w:t>/</w:t>
        </w:r>
      </w:hyperlink>
      <w:hyperlink r:id="rId59" w:history="1">
        <w:r w:rsidR="00016C0B">
          <w:rPr>
            <w:color w:val="1155CC"/>
            <w:u w:val="single"/>
          </w:rPr>
          <w:t>electronic</w:t>
        </w:r>
        <w:proofErr w:type="gramEnd"/>
      </w:hyperlink>
      <w:hyperlink r:id="rId60" w:history="1">
        <w:r w:rsidR="00016C0B">
          <w:rPr>
            <w:color w:val="1155CC"/>
            <w:u w:val="single"/>
          </w:rPr>
          <w:t>_</w:t>
        </w:r>
      </w:hyperlink>
      <w:hyperlink r:id="rId61" w:history="1">
        <w:r w:rsidR="00016C0B">
          <w:rPr>
            <w:color w:val="1155CC"/>
            <w:u w:val="single"/>
          </w:rPr>
          <w:t>resources</w:t>
        </w:r>
      </w:hyperlink>
    </w:p>
    <w:p w:rsidR="00016C0B" w:rsidRDefault="00016C0B">
      <w:pPr>
        <w:spacing w:line="240" w:lineRule="auto"/>
      </w:pPr>
    </w:p>
    <w:p w:rsidR="00016C0B" w:rsidRDefault="00D92ABA">
      <w:pPr>
        <w:spacing w:line="240" w:lineRule="auto"/>
      </w:pPr>
      <w:r>
        <w:t xml:space="preserve">Note: </w:t>
      </w:r>
      <w:r w:rsidR="00016C0B">
        <w:t xml:space="preserve"> library login needed.</w:t>
      </w:r>
    </w:p>
    <w:p w:rsidR="00016C0B" w:rsidRDefault="00016C0B">
      <w:pPr>
        <w:spacing w:line="240" w:lineRule="auto"/>
      </w:pPr>
    </w:p>
    <w:p w:rsidR="00016C0B" w:rsidRDefault="00D92ABA">
      <w:pPr>
        <w:spacing w:line="240" w:lineRule="auto"/>
      </w:pPr>
      <w:r>
        <w:t>Examples:</w:t>
      </w:r>
    </w:p>
    <w:p w:rsidR="00016C0B" w:rsidRDefault="00016C0B">
      <w:pPr>
        <w:spacing w:line="240" w:lineRule="auto"/>
      </w:pPr>
      <w:r>
        <w:t>History Reference Centre</w:t>
      </w:r>
    </w:p>
    <w:p w:rsidR="00016C0B" w:rsidRDefault="00016C0B">
      <w:pPr>
        <w:spacing w:line="240" w:lineRule="auto"/>
      </w:pPr>
      <w:r>
        <w:t>Britannica online</w:t>
      </w:r>
    </w:p>
    <w:p w:rsidR="00016C0B" w:rsidRDefault="00016C0B">
      <w:pPr>
        <w:spacing w:line="240" w:lineRule="auto"/>
      </w:pPr>
      <w:r>
        <w:tab/>
      </w:r>
      <w:proofErr w:type="gramStart"/>
      <w:r>
        <w:t>see</w:t>
      </w:r>
      <w:proofErr w:type="gramEnd"/>
      <w:r>
        <w:t xml:space="preserve"> Britannica student section</w:t>
      </w:r>
    </w:p>
    <w:p w:rsidR="00016C0B" w:rsidRDefault="00016C0B">
      <w:pPr>
        <w:spacing w:line="240" w:lineRule="auto"/>
      </w:pPr>
      <w:r>
        <w:t>Australian New Zealand Reference Centre</w:t>
      </w:r>
    </w:p>
    <w:p w:rsidR="00016C0B" w:rsidRDefault="00016C0B">
      <w:pPr>
        <w:spacing w:line="240" w:lineRule="auto"/>
      </w:pPr>
      <w:r>
        <w:t>Times digital archive</w:t>
      </w:r>
    </w:p>
    <w:p w:rsidR="003D4968" w:rsidRDefault="003D4968">
      <w:pPr>
        <w:spacing w:line="240" w:lineRule="auto"/>
      </w:pPr>
    </w:p>
    <w:p w:rsidR="00016C0B" w:rsidRDefault="00016C0B">
      <w:pPr>
        <w:spacing w:line="240" w:lineRule="auto"/>
      </w:pPr>
    </w:p>
    <w:p w:rsidR="00D92ABA" w:rsidRPr="003D4968" w:rsidRDefault="00D92ABA">
      <w:pPr>
        <w:spacing w:line="240" w:lineRule="auto"/>
        <w:rPr>
          <w:b/>
        </w:rPr>
      </w:pPr>
      <w:r w:rsidRPr="003D4968">
        <w:rPr>
          <w:b/>
        </w:rPr>
        <w:lastRenderedPageBreak/>
        <w:t>General searching</w:t>
      </w:r>
    </w:p>
    <w:p w:rsidR="00D92ABA" w:rsidRDefault="00D92ABA">
      <w:pPr>
        <w:spacing w:line="240" w:lineRule="auto"/>
      </w:pPr>
    </w:p>
    <w:p w:rsidR="00016C0B" w:rsidRDefault="00D92ABA">
      <w:pPr>
        <w:spacing w:line="240" w:lineRule="auto"/>
      </w:pPr>
      <w:r>
        <w:t>Google</w:t>
      </w:r>
    </w:p>
    <w:p w:rsidR="00016C0B" w:rsidRDefault="00016C0B">
      <w:pPr>
        <w:spacing w:line="240" w:lineRule="auto"/>
      </w:pPr>
      <w:proofErr w:type="spellStart"/>
      <w:proofErr w:type="gramStart"/>
      <w:r>
        <w:t>eg</w:t>
      </w:r>
      <w:proofErr w:type="spellEnd"/>
      <w:proofErr w:type="gramEnd"/>
    </w:p>
    <w:p w:rsidR="00016C0B" w:rsidRDefault="00016C0B">
      <w:pPr>
        <w:spacing w:line="240" w:lineRule="auto"/>
      </w:pPr>
      <w:r>
        <w:t>“</w:t>
      </w:r>
      <w:proofErr w:type="gramStart"/>
      <w:r>
        <w:t>internment</w:t>
      </w:r>
      <w:proofErr w:type="gramEnd"/>
      <w:r>
        <w:t xml:space="preserve"> camps” </w:t>
      </w:r>
      <w:proofErr w:type="spellStart"/>
      <w:r>
        <w:t>croatia</w:t>
      </w:r>
      <w:proofErr w:type="spellEnd"/>
      <w:r>
        <w:t xml:space="preserve"> ww2</w:t>
      </w:r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</w:pPr>
      <w:r>
        <w:t>Advanced searching</w:t>
      </w:r>
    </w:p>
    <w:p w:rsidR="00016C0B" w:rsidRDefault="00016C0B">
      <w:pPr>
        <w:spacing w:line="240" w:lineRule="auto"/>
        <w:ind w:firstLine="720"/>
      </w:pPr>
      <w:r>
        <w:t xml:space="preserve">See ways to set up your search with keywords to include, exclude. </w:t>
      </w:r>
    </w:p>
    <w:p w:rsidR="00016C0B" w:rsidRDefault="00016C0B">
      <w:pPr>
        <w:spacing w:line="240" w:lineRule="auto"/>
      </w:pPr>
      <w:r>
        <w:tab/>
        <w:t>See filters for</w:t>
      </w:r>
      <w:r w:rsidR="00B06518">
        <w:t xml:space="preserve"> language/ region/ reading age</w:t>
      </w:r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</w:pPr>
      <w:r>
        <w:t>See other search engines: See the search tools link on the Dickson College library home page</w:t>
      </w:r>
      <w:r w:rsidR="00D92ABA">
        <w:t>.</w:t>
      </w:r>
    </w:p>
    <w:p w:rsidR="00016C0B" w:rsidRDefault="00016C0B">
      <w:pPr>
        <w:spacing w:line="240" w:lineRule="auto"/>
      </w:pPr>
    </w:p>
    <w:p w:rsidR="00016C0B" w:rsidRPr="003D4968" w:rsidRDefault="00016C0B">
      <w:pPr>
        <w:spacing w:line="240" w:lineRule="auto"/>
        <w:rPr>
          <w:b/>
        </w:rPr>
      </w:pPr>
      <w:r w:rsidRPr="003D4968">
        <w:rPr>
          <w:b/>
        </w:rPr>
        <w:t>Evaluating web sites</w:t>
      </w:r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</w:pPr>
      <w:r>
        <w:t>Consider the q</w:t>
      </w:r>
      <w:r w:rsidR="00D92ABA">
        <w:t xml:space="preserve">uality of information/ bias/ reliability/ authenticity / </w:t>
      </w:r>
      <w:r>
        <w:t>points of view.</w:t>
      </w:r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</w:pPr>
      <w:r>
        <w:t>Remember marker</w:t>
      </w:r>
      <w:r w:rsidR="00CE6AD7">
        <w:t xml:space="preserve">s </w:t>
      </w:r>
      <w:r w:rsidR="009D49BC">
        <w:t>like .com  .org  .</w:t>
      </w:r>
      <w:proofErr w:type="spellStart"/>
      <w:r w:rsidR="009D49BC">
        <w:t>gov</w:t>
      </w:r>
      <w:proofErr w:type="spellEnd"/>
      <w:r w:rsidR="009D49BC">
        <w:t xml:space="preserve">  </w:t>
      </w:r>
      <w:r>
        <w:t>.net. What can they tell you?</w:t>
      </w:r>
    </w:p>
    <w:p w:rsidR="004A586E" w:rsidRDefault="004A586E">
      <w:pPr>
        <w:spacing w:line="240" w:lineRule="auto"/>
      </w:pPr>
    </w:p>
    <w:p w:rsidR="00016C0B" w:rsidRDefault="00016C0B">
      <w:pPr>
        <w:spacing w:line="240" w:lineRule="auto"/>
      </w:pPr>
      <w:r>
        <w:t xml:space="preserve">What about blogs? </w:t>
      </w:r>
      <w:proofErr w:type="gramStart"/>
      <w:r>
        <w:t>Primary source</w:t>
      </w:r>
      <w:r w:rsidR="009D49BC">
        <w:t>s</w:t>
      </w:r>
      <w:r>
        <w:t>?</w:t>
      </w:r>
      <w:proofErr w:type="gramEnd"/>
      <w:r>
        <w:t xml:space="preserve"> </w:t>
      </w:r>
      <w:proofErr w:type="gramStart"/>
      <w:r>
        <w:t>Narrow viewpoint</w:t>
      </w:r>
      <w:r w:rsidR="009D49BC">
        <w:t>s</w:t>
      </w:r>
      <w:r>
        <w:t>?</w:t>
      </w:r>
      <w:proofErr w:type="gramEnd"/>
      <w:r>
        <w:t xml:space="preserve"> </w:t>
      </w:r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</w:pPr>
      <w:r>
        <w:t xml:space="preserve">Can the information be checked? </w:t>
      </w:r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</w:pPr>
    </w:p>
    <w:p w:rsidR="00016C0B" w:rsidRDefault="00016C0B">
      <w:pPr>
        <w:spacing w:line="240" w:lineRule="auto"/>
      </w:pPr>
    </w:p>
    <w:sectPr w:rsidR="00016C0B" w:rsidSect="003D496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10"/>
  <w:displayHorizontalDrawingGridEvery w:val="2"/>
  <w:noPunctuationKerning/>
  <w:characterSpacingControl w:val="doNotCompress"/>
  <w:compat/>
  <w:rsids>
    <w:rsidRoot w:val="00A77B3E"/>
    <w:rsid w:val="000078DC"/>
    <w:rsid w:val="00016C0B"/>
    <w:rsid w:val="00166DEA"/>
    <w:rsid w:val="001E094C"/>
    <w:rsid w:val="00353A45"/>
    <w:rsid w:val="003D4968"/>
    <w:rsid w:val="00413A6B"/>
    <w:rsid w:val="004A586E"/>
    <w:rsid w:val="006839C9"/>
    <w:rsid w:val="008E79C2"/>
    <w:rsid w:val="009D49BC"/>
    <w:rsid w:val="00A77B3E"/>
    <w:rsid w:val="00B06518"/>
    <w:rsid w:val="00CE6AD7"/>
    <w:rsid w:val="00D92ABA"/>
    <w:rsid w:val="00FB5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094C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spacing w:before="480" w:after="120" w:line="240" w:lineRule="auto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EF7B96"/>
    <w:pPr>
      <w:spacing w:before="360" w:after="80" w:line="240" w:lineRule="auto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spacing w:before="280" w:after="80" w:line="240" w:lineRule="auto"/>
      <w:outlineLvl w:val="2"/>
    </w:pPr>
    <w:rPr>
      <w:b/>
      <w:bCs/>
      <w:color w:val="666666"/>
      <w:sz w:val="24"/>
      <w:szCs w:val="24"/>
    </w:rPr>
  </w:style>
  <w:style w:type="paragraph" w:styleId="Heading4">
    <w:name w:val="heading 4"/>
    <w:basedOn w:val="Normal"/>
    <w:next w:val="Normal"/>
    <w:qFormat/>
    <w:rsid w:val="00EF7B96"/>
    <w:pPr>
      <w:spacing w:before="240" w:after="40" w:line="240" w:lineRule="auto"/>
      <w:outlineLvl w:val="3"/>
    </w:pPr>
    <w:rPr>
      <w:i/>
      <w:iCs/>
      <w:color w:val="666666"/>
    </w:rPr>
  </w:style>
  <w:style w:type="paragraph" w:styleId="Heading5">
    <w:name w:val="heading 5"/>
    <w:basedOn w:val="Normal"/>
    <w:next w:val="Normal"/>
    <w:qFormat/>
    <w:rsid w:val="00EF7B96"/>
    <w:pPr>
      <w:spacing w:before="220" w:after="40" w:line="240" w:lineRule="auto"/>
      <w:outlineLvl w:val="4"/>
    </w:pPr>
    <w:rPr>
      <w:b/>
      <w:bCs/>
      <w:color w:val="666666"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00" w:after="40" w:line="240" w:lineRule="auto"/>
      <w:outlineLvl w:val="5"/>
    </w:pPr>
    <w:rPr>
      <w:i/>
      <w:iCs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7B96"/>
    <w:pPr>
      <w:spacing w:before="480" w:after="120" w:line="240" w:lineRule="auto"/>
    </w:pPr>
    <w:rPr>
      <w:b/>
      <w:bCs/>
      <w:sz w:val="72"/>
      <w:szCs w:val="72"/>
    </w:rPr>
  </w:style>
  <w:style w:type="paragraph" w:styleId="Subtitle">
    <w:name w:val="Subtitle"/>
    <w:basedOn w:val="Normal"/>
    <w:qFormat/>
    <w:rsid w:val="00EF7B96"/>
    <w:pPr>
      <w:spacing w:before="360" w:after="80" w:line="240" w:lineRule="auto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3D49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icksonc.act.edu.au/" TargetMode="External"/><Relationship Id="rId18" Type="http://schemas.openxmlformats.org/officeDocument/2006/relationships/hyperlink" Target="http://www.besthistorysites.net/" TargetMode="External"/><Relationship Id="rId26" Type="http://schemas.openxmlformats.org/officeDocument/2006/relationships/hyperlink" Target="http://en.wikipedia.org/wiki/List_of_concentration_and_internment_camps" TargetMode="External"/><Relationship Id="rId39" Type="http://schemas.openxmlformats.org/officeDocument/2006/relationships/hyperlink" Target="http://en.wikipedia.org/wiki/List_of_concentration_and_internment_camps" TargetMode="External"/><Relationship Id="rId21" Type="http://schemas.openxmlformats.org/officeDocument/2006/relationships/hyperlink" Target="http://www.besthistorysites.net/" TargetMode="External"/><Relationship Id="rId34" Type="http://schemas.openxmlformats.org/officeDocument/2006/relationships/hyperlink" Target="http://en.wikipedia.org/wiki/List_of_concentration_and_internment_camps" TargetMode="External"/><Relationship Id="rId42" Type="http://schemas.openxmlformats.org/officeDocument/2006/relationships/hyperlink" Target="http://en.wikipedia.org/wiki/List_of_concentration_and_internment_camps" TargetMode="External"/><Relationship Id="rId47" Type="http://schemas.openxmlformats.org/officeDocument/2006/relationships/hyperlink" Target="http://www.library.act.gov.au/eresources/electronic_resources" TargetMode="External"/><Relationship Id="rId50" Type="http://schemas.openxmlformats.org/officeDocument/2006/relationships/hyperlink" Target="http://www.library.act.gov.au/eresources/electronic_resources" TargetMode="External"/><Relationship Id="rId55" Type="http://schemas.openxmlformats.org/officeDocument/2006/relationships/hyperlink" Target="http://www.library.act.gov.au/eresources/electronic_resources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www.dicksonc.act.edu.a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besthistorysites.net/" TargetMode="External"/><Relationship Id="rId20" Type="http://schemas.openxmlformats.org/officeDocument/2006/relationships/hyperlink" Target="http://www.besthistorysites.net/" TargetMode="External"/><Relationship Id="rId29" Type="http://schemas.openxmlformats.org/officeDocument/2006/relationships/hyperlink" Target="http://en.wikipedia.org/wiki/List_of_concentration_and_internment_camps" TargetMode="External"/><Relationship Id="rId41" Type="http://schemas.openxmlformats.org/officeDocument/2006/relationships/hyperlink" Target="http://en.wikipedia.org/wiki/List_of_concentration_and_internment_camps" TargetMode="External"/><Relationship Id="rId54" Type="http://schemas.openxmlformats.org/officeDocument/2006/relationships/hyperlink" Target="http://www.library.act.gov.au/eresources/electronic_resources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dicksonc.act.edu.au/" TargetMode="External"/><Relationship Id="rId11" Type="http://schemas.openxmlformats.org/officeDocument/2006/relationships/hyperlink" Target="http://www.dicksonc.act.edu.au/" TargetMode="External"/><Relationship Id="rId24" Type="http://schemas.openxmlformats.org/officeDocument/2006/relationships/hyperlink" Target="http://en.wikipedia.org/wiki/List_of_concentration_and_internment_camps" TargetMode="External"/><Relationship Id="rId32" Type="http://schemas.openxmlformats.org/officeDocument/2006/relationships/hyperlink" Target="http://en.wikipedia.org/wiki/List_of_concentration_and_internment_camps" TargetMode="External"/><Relationship Id="rId37" Type="http://schemas.openxmlformats.org/officeDocument/2006/relationships/hyperlink" Target="http://en.wikipedia.org/wiki/List_of_concentration_and_internment_camps" TargetMode="External"/><Relationship Id="rId40" Type="http://schemas.openxmlformats.org/officeDocument/2006/relationships/hyperlink" Target="http://en.wikipedia.org/wiki/List_of_concentration_and_internment_camps" TargetMode="External"/><Relationship Id="rId45" Type="http://schemas.openxmlformats.org/officeDocument/2006/relationships/hyperlink" Target="http://www.library.act.gov.au/eresources/electronic_resources" TargetMode="External"/><Relationship Id="rId53" Type="http://schemas.openxmlformats.org/officeDocument/2006/relationships/hyperlink" Target="http://www.library.act.gov.au/eresources/electronic_resources" TargetMode="External"/><Relationship Id="rId58" Type="http://schemas.openxmlformats.org/officeDocument/2006/relationships/hyperlink" Target="http://www.library.act.gov.au/eresources/electronic_resources" TargetMode="External"/><Relationship Id="rId5" Type="http://schemas.openxmlformats.org/officeDocument/2006/relationships/hyperlink" Target="http://www.dicksonc.act.edu.au/" TargetMode="External"/><Relationship Id="rId15" Type="http://schemas.openxmlformats.org/officeDocument/2006/relationships/hyperlink" Target="http://www.dicksonc.act.edu.au/" TargetMode="External"/><Relationship Id="rId23" Type="http://schemas.openxmlformats.org/officeDocument/2006/relationships/hyperlink" Target="http://www.besthistorysites.net/" TargetMode="External"/><Relationship Id="rId28" Type="http://schemas.openxmlformats.org/officeDocument/2006/relationships/hyperlink" Target="http://en.wikipedia.org/wiki/List_of_concentration_and_internment_camps" TargetMode="External"/><Relationship Id="rId36" Type="http://schemas.openxmlformats.org/officeDocument/2006/relationships/hyperlink" Target="http://en.wikipedia.org/wiki/List_of_concentration_and_internment_camps" TargetMode="External"/><Relationship Id="rId49" Type="http://schemas.openxmlformats.org/officeDocument/2006/relationships/hyperlink" Target="http://www.library.act.gov.au/eresources/electronic_resources" TargetMode="External"/><Relationship Id="rId57" Type="http://schemas.openxmlformats.org/officeDocument/2006/relationships/hyperlink" Target="http://www.library.act.gov.au/eresources/electronic_resources" TargetMode="External"/><Relationship Id="rId61" Type="http://schemas.openxmlformats.org/officeDocument/2006/relationships/hyperlink" Target="http://www.library.act.gov.au/eresources/electronic_resources" TargetMode="External"/><Relationship Id="rId10" Type="http://schemas.openxmlformats.org/officeDocument/2006/relationships/hyperlink" Target="http://www.dicksonc.act.edu.au/" TargetMode="External"/><Relationship Id="rId19" Type="http://schemas.openxmlformats.org/officeDocument/2006/relationships/hyperlink" Target="http://www.besthistorysites.net/" TargetMode="External"/><Relationship Id="rId31" Type="http://schemas.openxmlformats.org/officeDocument/2006/relationships/hyperlink" Target="http://en.wikipedia.org/wiki/List_of_concentration_and_internment_camps" TargetMode="External"/><Relationship Id="rId44" Type="http://schemas.openxmlformats.org/officeDocument/2006/relationships/hyperlink" Target="http://en.wikipedia.org/wiki/List_of_concentration_and_internment_camps" TargetMode="External"/><Relationship Id="rId52" Type="http://schemas.openxmlformats.org/officeDocument/2006/relationships/hyperlink" Target="http://www.library.act.gov.au/eresources/electronic_resources" TargetMode="External"/><Relationship Id="rId60" Type="http://schemas.openxmlformats.org/officeDocument/2006/relationships/hyperlink" Target="http://www.library.act.gov.au/eresources/electronic_resources" TargetMode="External"/><Relationship Id="rId4" Type="http://schemas.openxmlformats.org/officeDocument/2006/relationships/hyperlink" Target="http://www.dicksonc.act.edu.au/" TargetMode="External"/><Relationship Id="rId9" Type="http://schemas.openxmlformats.org/officeDocument/2006/relationships/hyperlink" Target="http://www.dicksonc.act.edu.au/" TargetMode="External"/><Relationship Id="rId14" Type="http://schemas.openxmlformats.org/officeDocument/2006/relationships/hyperlink" Target="http://www.dicksonc.act.edu.au/" TargetMode="External"/><Relationship Id="rId22" Type="http://schemas.openxmlformats.org/officeDocument/2006/relationships/hyperlink" Target="http://www.besthistorysites.net/" TargetMode="External"/><Relationship Id="rId27" Type="http://schemas.openxmlformats.org/officeDocument/2006/relationships/hyperlink" Target="http://en.wikipedia.org/wiki/List_of_concentration_and_internment_camps" TargetMode="External"/><Relationship Id="rId30" Type="http://schemas.openxmlformats.org/officeDocument/2006/relationships/hyperlink" Target="http://en.wikipedia.org/wiki/List_of_concentration_and_internment_camps" TargetMode="External"/><Relationship Id="rId35" Type="http://schemas.openxmlformats.org/officeDocument/2006/relationships/hyperlink" Target="http://en.wikipedia.org/wiki/List_of_concentration_and_internment_camps" TargetMode="External"/><Relationship Id="rId43" Type="http://schemas.openxmlformats.org/officeDocument/2006/relationships/hyperlink" Target="http://en.wikipedia.org/wiki/List_of_concentration_and_internment_camps" TargetMode="External"/><Relationship Id="rId48" Type="http://schemas.openxmlformats.org/officeDocument/2006/relationships/hyperlink" Target="http://www.library.act.gov.au/eresources/electronic_resources" TargetMode="External"/><Relationship Id="rId56" Type="http://schemas.openxmlformats.org/officeDocument/2006/relationships/hyperlink" Target="http://www.library.act.gov.au/eresources/electronic_resources" TargetMode="External"/><Relationship Id="rId8" Type="http://schemas.openxmlformats.org/officeDocument/2006/relationships/hyperlink" Target="http://www.dicksonc.act.edu.au/" TargetMode="External"/><Relationship Id="rId51" Type="http://schemas.openxmlformats.org/officeDocument/2006/relationships/hyperlink" Target="http://www.library.act.gov.au/eresources/electronic_resources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dicksonc.act.edu.au/" TargetMode="External"/><Relationship Id="rId17" Type="http://schemas.openxmlformats.org/officeDocument/2006/relationships/hyperlink" Target="http://www.besthistorysites.net/" TargetMode="External"/><Relationship Id="rId25" Type="http://schemas.openxmlformats.org/officeDocument/2006/relationships/hyperlink" Target="http://en.wikipedia.org/wiki/List_of_concentration_and_internment_camps" TargetMode="External"/><Relationship Id="rId33" Type="http://schemas.openxmlformats.org/officeDocument/2006/relationships/hyperlink" Target="http://en.wikipedia.org/wiki/List_of_concentration_and_internment_camps" TargetMode="External"/><Relationship Id="rId38" Type="http://schemas.openxmlformats.org/officeDocument/2006/relationships/hyperlink" Target="http://en.wikipedia.org/wiki/List_of_concentration_and_internment_camps" TargetMode="External"/><Relationship Id="rId46" Type="http://schemas.openxmlformats.org/officeDocument/2006/relationships/hyperlink" Target="http://www.library.act.gov.au/eresources/electronic_resources" TargetMode="External"/><Relationship Id="rId59" Type="http://schemas.openxmlformats.org/officeDocument/2006/relationships/hyperlink" Target="http://www.library.act.gov.au/eresources/electronic_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243</Words>
  <Characters>5613</Characters>
  <Application>Microsoft Office Word</Application>
  <DocSecurity>0</DocSecurity>
  <Lines>46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dckclibstaff</dc:creator>
  <cp:keywords/>
  <cp:lastModifiedBy>dckclibstaff</cp:lastModifiedBy>
  <cp:revision>11</cp:revision>
  <cp:lastPrinted>2012-05-30T03:41:00Z</cp:lastPrinted>
  <dcterms:created xsi:type="dcterms:W3CDTF">2012-05-30T01:07:00Z</dcterms:created>
  <dcterms:modified xsi:type="dcterms:W3CDTF">2012-05-30T03:53:00Z</dcterms:modified>
</cp:coreProperties>
</file>